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054007" name="019f3b40-bca1-7e42-abea-9e0cd652cc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66236" name="019f3b40-bca1-7e42-abea-9e0cd652cc1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231746" name="019f3b49-fb15-7bd7-b5e0-d84582378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871466" name="019f3b49-fb15-7bd7-b5e0-d84582378bb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976794" name="019f3b4c-8dac-72c7-84ad-2dd87e617f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125856" name="019f3b4c-8dac-72c7-84ad-2dd87e617f6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6365627" name="019f3b4f-56bf-7692-b26a-0bd878096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353463" name="019f3b4f-56bf-7692-b26a-0bd878096b4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310070" name="019f3b54-7bad-7841-906f-d8e1bf4b7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351246" name="019f3b54-7bad-7841-906f-d8e1bf4b7c2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574413" name="019f3b60-4cc0-7abf-9db1-474fd1b1f3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33057" name="019f3b60-4cc0-7abf-9db1-474fd1b1f37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084420" name="019f3b67-e214-7760-b43c-be93553c6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219196" name="019f3b67-e214-7760-b43c-be93553c6e7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059085" name="019f3b49-9a31-797b-9947-06800abe09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387372" name="019f3b49-9a31-797b-9947-06800abe09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003920" name="019f3b54-f6c7-70a9-9e8b-cd281bea38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794737" name="019f3b54-f6c7-70a9-9e8b-cd281bea380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835063" name="019f3b5e-a5fd-7294-891b-f1b5aa99a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219269" name="019f3b5e-a5fd-7294-891b-f1b5aa99a5e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5018692" name="019f3b4a-b163-74e5-a2f4-a433bb12e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990497" name="019f3b4a-b163-74e5-a2f4-a433bb12e58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552518" name="019f3b53-cdf6-7290-9a30-6e2d5c06a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836314" name="019f3b53-cdf6-7290-9a30-6e2d5c06a7e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166606" name="019f3b5f-cdb0-7c64-aef3-b1682501c5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297555" name="019f3b5f-cdb0-7c64-aef3-b1682501c59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4686697" name="019f3b4d-20aa-7cfc-b20b-937e94501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154437" name="019f3b4d-20aa-7cfc-b20b-937e94501f3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298289" name="019f3b62-d9f5-7ecd-a78e-42049e91f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568675" name="019f3b62-d9f5-7ecd-a78e-42049e91fc1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816162" name="019f3b65-d9e9-7c52-ab71-faf71446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316579" name="019f3b65-d9e9-7c52-ab71-faf71446eb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Sternengarten 2, 8574 Lengwil</w:t>
          </w:r>
        </w:p>
        <w:p>
          <w:pPr>
            <w:spacing w:before="0" w:after="0"/>
          </w:pPr>
          <w:r>
            <w:t>1037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